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0E8F" w:rsidRDefault="00000000">
      <w:pPr>
        <w:pStyle w:val="Heading1"/>
      </w:pPr>
      <w:r>
        <w:t>Daily Standup Meeting Minutes</w:t>
      </w:r>
    </w:p>
    <w:p w14:paraId="00000002" w14:textId="77777777" w:rsidR="00180E8F" w:rsidRDefault="00000000">
      <w:r>
        <w:t xml:space="preserve">Project: Loan Validation Project </w:t>
      </w:r>
    </w:p>
    <w:p w14:paraId="00000003" w14:textId="77777777" w:rsidR="00180E8F" w:rsidRDefault="00000000">
      <w:r>
        <w:t>Date: 10/10/2025</w:t>
      </w:r>
    </w:p>
    <w:p w14:paraId="00000004" w14:textId="77777777" w:rsidR="00180E8F" w:rsidRDefault="00000000">
      <w:r>
        <w:t>Sprint: 3 — Daily Standup 10</w:t>
      </w:r>
    </w:p>
    <w:p w14:paraId="00000005" w14:textId="77777777" w:rsidR="00180E8F" w:rsidRDefault="00000000">
      <w:r>
        <w:t>Duration: 1 hour</w:t>
      </w:r>
    </w:p>
    <w:p w14:paraId="00000006" w14:textId="77777777" w:rsidR="00180E8F" w:rsidRDefault="00000000">
      <w:r>
        <w:t>Attendees: Ernesto, Carlos, Luis, Chris, Miguel</w:t>
      </w:r>
    </w:p>
    <w:p w14:paraId="00000007" w14:textId="77777777" w:rsidR="00180E8F" w:rsidRDefault="00000000">
      <w:pPr>
        <w:pStyle w:val="Heading2"/>
      </w:pPr>
      <w:r>
        <w:t>Agenda</w:t>
      </w:r>
    </w:p>
    <w:p w14:paraId="00000008" w14:textId="77777777" w:rsidR="00180E8F" w:rsidRDefault="00000000">
      <w:r>
        <w:t>- Track progress on MVP Phase 1 components (Library Ingestion, Log Analyzer, Auto-patch flow)</w:t>
      </w:r>
    </w:p>
    <w:p w14:paraId="00000009" w14:textId="77777777" w:rsidR="00180E8F" w:rsidRDefault="00000000">
      <w:r>
        <w:t>- Identify blockers and dependencies</w:t>
      </w:r>
    </w:p>
    <w:p w14:paraId="0000000A" w14:textId="77777777" w:rsidR="00180E8F" w:rsidRDefault="00000000">
      <w:r>
        <w:t>- Align tasks for sprint progress and upcoming demos</w:t>
      </w:r>
    </w:p>
    <w:p w14:paraId="0000000B" w14:textId="77777777" w:rsidR="00180E8F" w:rsidRDefault="00000000">
      <w:pPr>
        <w:pStyle w:val="Heading2"/>
      </w:pPr>
      <w:r>
        <w:t>Team Member Updates</w:t>
      </w:r>
    </w:p>
    <w:p w14:paraId="0000000C" w14:textId="77777777" w:rsidR="00180E8F" w:rsidRDefault="00000000">
      <w:pPr>
        <w:pStyle w:val="Heading3"/>
      </w:pPr>
      <w:r>
        <w:t>Luis</w:t>
      </w:r>
    </w:p>
    <w:p w14:paraId="0000000D" w14:textId="77777777" w:rsidR="00180E8F" w:rsidRDefault="00000000">
      <w:r>
        <w:t>- Delivered full ingestion prototype (headers, linker, docs).</w:t>
      </w:r>
    </w:p>
    <w:p w14:paraId="0000000E" w14:textId="77777777" w:rsidR="00180E8F" w:rsidRDefault="00000000">
      <w:pPr>
        <w:pStyle w:val="Heading3"/>
      </w:pPr>
      <w:r>
        <w:t>Carlos</w:t>
      </w:r>
    </w:p>
    <w:p w14:paraId="0000000F" w14:textId="77777777" w:rsidR="00180E8F" w:rsidRDefault="00000000">
      <w:r>
        <w:t>- Delivered log analyzer prototype with patch suggestions.</w:t>
      </w:r>
    </w:p>
    <w:p w14:paraId="00000010" w14:textId="77777777" w:rsidR="00180E8F" w:rsidRDefault="00000000">
      <w:pPr>
        <w:pStyle w:val="Heading3"/>
      </w:pPr>
      <w:r>
        <w:t>Ernesto</w:t>
      </w:r>
    </w:p>
    <w:p w14:paraId="00000011" w14:textId="77777777" w:rsidR="00180E8F" w:rsidRDefault="00000000">
      <w:r>
        <w:t>- QA validation report ready (accuracy ~80%).</w:t>
      </w:r>
    </w:p>
    <w:p w14:paraId="00000012" w14:textId="77777777" w:rsidR="00180E8F" w:rsidRDefault="00000000">
      <w:pPr>
        <w:pStyle w:val="Heading3"/>
      </w:pPr>
      <w:r>
        <w:t>Chris</w:t>
      </w:r>
    </w:p>
    <w:p w14:paraId="00000013" w14:textId="77777777" w:rsidR="00180E8F" w:rsidRDefault="00000000">
      <w:r>
        <w:t>- Final demo architecture diagrams completed.</w:t>
      </w:r>
    </w:p>
    <w:p w14:paraId="00000014" w14:textId="77777777" w:rsidR="00180E8F" w:rsidRDefault="00000000">
      <w:pPr>
        <w:pStyle w:val="Heading3"/>
      </w:pPr>
      <w:r>
        <w:t>Miguel</w:t>
      </w:r>
    </w:p>
    <w:p w14:paraId="00000015" w14:textId="77777777" w:rsidR="00180E8F" w:rsidRDefault="00000000">
      <w:r>
        <w:t>- Submitted dataset of sample HAL functions/logs.</w:t>
      </w:r>
    </w:p>
    <w:p w14:paraId="00000016" w14:textId="77777777" w:rsidR="00180E8F" w:rsidRDefault="00000000">
      <w:pPr>
        <w:pStyle w:val="Heading2"/>
      </w:pPr>
      <w:r>
        <w:t>Next Steps</w:t>
      </w:r>
    </w:p>
    <w:p w14:paraId="00000017" w14:textId="77777777" w:rsidR="00180E8F" w:rsidRDefault="00000000">
      <w:r>
        <w:t>- Prepare Sprint 3 demo presentation and consolidate results.</w:t>
      </w:r>
    </w:p>
    <w:sectPr w:rsidR="00180E8F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438AA"/>
    <w:multiLevelType w:val="multilevel"/>
    <w:tmpl w:val="12AA805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0795733">
    <w:abstractNumId w:val="0"/>
  </w:num>
  <w:num w:numId="2" w16cid:durableId="176164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6236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5198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2651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4913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E8F"/>
    <w:rsid w:val="00180E8F"/>
    <w:rsid w:val="005066CB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="Calibri" w:eastAsia="Calibri" w:hAnsi="Calibri" w:cs="Calibri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Calibri" w:hAnsi="Calibri" w:cs="Calibri"/>
      <w:b/>
      <w:i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Calibri" w:hAnsi="Calibri" w:cs="Calibri"/>
      <w:i/>
      <w:color w:val="243F6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" w:eastAsia="Calibri" w:hAnsi="Calibri" w:cs="Calibri"/>
      <w:i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mYw5uj/85bwQ1CD+hZZYBT2eIw==">CgMxLjA4AHIhMU1rbW5ZN2VrUEh6QU8yOUJxTnVQeDFiUXg3TUF3U1JV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645</Characters>
  <Application>Microsoft Office Word</Application>
  <DocSecurity>0</DocSecurity>
  <Lines>24</Lines>
  <Paragraphs>23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Christoph McPhee</cp:lastModifiedBy>
  <cp:revision>2</cp:revision>
  <dcterms:created xsi:type="dcterms:W3CDTF">2025-12-15T03:02:00Z</dcterms:created>
  <dcterms:modified xsi:type="dcterms:W3CDTF">2025-12-15T03:02:00Z</dcterms:modified>
</cp:coreProperties>
</file>